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002</w:t>
              <w:br/>
              <w:t>Fecha: 15/07/2026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15/07/2026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Laboral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JULIAN RODRIGUEZ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1015999343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01/01/1986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ABOGADO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verificacion contravensiones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101999343-1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NO APLICA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SANITAS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PROTECCION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SURA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 VER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NO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FAVORABLE PARA CONTRATACION, CUENTA CON RUT Y EPS QUE NO REQUIERE TRASLADO PARA ATENCION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* Antecedentes contravenciones - Policía Nacional: verificacion contravensiones
* RUT - DIAN: 101999343-1
* Afiliación / calidad: COTIZANTE
* EPS: SANITAS
* AFP: COLFONDOS
* ARL: SURA
* Estado de afiliación: ACTIVO
* EPS: SANITAS</w:t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7/POL_PEN_20260715_132357_47ec6ab8.p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