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002</w:t>
              <w:br/>
              <w:t>Fecha: 15/07/2026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15/07/2026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JULIAN RODRIGUEZ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1015999343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01/01/1986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ABOGADO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verificacion contravensiones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101999343-1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 APLICA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SANITAS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PROTECCION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SURA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 VER</w:t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</w:t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FAVORABLE PARA CONTRATACION, CUENTA CON RUT Y EPS QUE NO REQUIERE TRASLADO PARA ATENCION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Antecedentes contravenciones - Policía Nacional: verificacion contravensiones
* RUT - DIAN: 101999343-1
* Afiliación / calidad: COTIZANTE
* EPS: SANITAS
* AFP: COLFONDOS
* ARL: SURA
* Estado de afiliación: ACTIVO
* EPS: SANITAS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